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04954" name="418a70e0-eaca-11ef-a627-1f0ea49036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47825" name="418a70e0-eaca-11ef-a627-1f0ea49036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9052421" name="539c4ba0-eaca-11ef-ae41-43f412e9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704714" name="539c4ba0-eaca-11ef-ae41-43f412e9080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270333" name="659d5d80-eaca-11ef-aaf9-ad5c3a0ab5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259837" name="659d5d80-eaca-11ef-aaf9-ad5c3a0ab50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2139022" name="7f0879d0-eaca-11ef-865d-5b2c97e89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76014" name="7f0879d0-eaca-11ef-865d-5b2c97e89d1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267071" name="97647010-eaca-11ef-bb7e-53eede5e0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369092" name="97647010-eaca-11ef-bb7e-53eede5e0f8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786295" name="ac543d70-eaca-11ef-85a2-8765aa8459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313757" name="ac543d70-eaca-11ef-85a2-8765aa84597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010401" name="bda1ddd0-eaca-11ef-b0b6-57498f8b44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352757" name="bda1ddd0-eaca-11ef-b0b6-57498f8b448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56534" name="d0c353d0-eaca-11ef-8f7f-3987ccbf2d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105626" name="d0c353d0-eaca-11ef-8f7f-3987ccbf2d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443060" name="e823fa20-eaca-11ef-87cd-4572240c0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072131" name="e823fa20-eaca-11ef-87cd-4572240c0c2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1598649" name="065ca410-eacb-11ef-829c-f1dee514f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832013" name="065ca410-eacb-11ef-829c-f1dee514fd0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802323" name="1bde5130-eacb-11ef-99c1-f7d8dd4ee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78448" name="1bde5130-eacb-11ef-99c1-f7d8dd4ee9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006599" name="2f549df0-eacb-11ef-9a3a-25d9c2b45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658589" name="2f549df0-eacb-11ef-9a3a-25d9c2b45e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3852557" name="42abc9f0-eacb-11ef-8b61-813fa1897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976951" name="42abc9f0-eacb-11ef-8b61-813fa189764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9220037" name="7a1aeba0-eacb-11ef-aac0-35df5ce23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757482" name="7a1aeba0-eacb-11ef-aac0-35df5ce2396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2190714" name="44ab26f0-eacc-11ef-9e0b-95e5ca53c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40886" name="44ab26f0-eacc-11ef-9e0b-95e5ca53cdf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Strick 30, 9466 Sennwald </w:t>
          </w:r>
        </w:p>
        <w:p>
          <w:pPr>
            <w:spacing w:before="0" w:after="0"/>
          </w:pPr>
          <w:r>
            <w:t>176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